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2703949" name="fc9df7b0-033f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208052" name="fc9df7b0-033f-11f1-8579-2764fb4d99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4584617" name="522b681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404583" name="522b6810-0341-11f1-8579-2764fb4d99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7199116" name="f90e7fa0-0350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843184" name="f90e7fa0-0350-11f1-8579-2764fb4d99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5056078" name="8041598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044695" name="80415980-0341-11f1-8579-2764fb4d99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3275052" name="4033b5f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292226" name="4033b5f0-034a-11f1-8579-2764fb4d99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3804837" name="e8abbf00-035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231049" name="e8abbf00-0351-11f1-8579-2764fb4d99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4210484" name="9646195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083739" name="96461950-0341-11f1-8579-2764fb4d99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0934339" name="a995f25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884843" name="a995f250-0341-11f1-8579-2764fb4d99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9324746" name="50d8900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326992" name="50d89000-0346-11f1-8579-2764fb4d99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7206451" name="bfb7218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280867" name="bfb72180-0346-11f1-8579-2764fb4d99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und Büro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4850478" name="6a15ba5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766573" name="6a15ba50-034d-11f1-8579-2764fb4d99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9347915" name="c6453d2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967932" name="c6453d20-0341-11f1-8579-2764fb4d99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Treppenstufen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542685" name="03c0631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640692" name="03c06310-0346-11f1-8579-2764fb4d99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9162010" name="db1bbc80-0349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936747" name="db1bbc80-0349-11f1-8579-2764fb4d99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4621013" name="8113a73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633137" name="8113a730-034d-11f1-8579-2764fb4d99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1196798" name="de42e6c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595198" name="de42e6c0-0341-11f1-8579-2764fb4d99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9780344" name="8defbca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340731" name="8defbca0-034d-11f1-8579-2764fb4d99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3328722" name="fbb35eb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595168" name="fbb35eb0-0341-11f1-8579-2764fb4d99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5282570" name="4cd0034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521865" name="4cd00340-034a-11f1-8579-2764fb4d99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Radiatornischen 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Rückwand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5834948" name="5b1b0440-0345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713739" name="5b1b0440-0345-11f1-8579-2764fb4d99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5534549" name="979b7de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971310" name="979b7de0-0346-11f1-8579-2764fb4d99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Treppenstufen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9100996" name="3ae3609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334090" name="3ae36090-0346-11f1-8579-2764fb4d99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9697772" name="6bdb8a6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714610" name="6bdb8a60-0346-11f1-8579-2764fb4d99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Lavabo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2537368" name="263dbec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750378" name="263dbec0-034a-11f1-8579-2764fb4d99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Tapete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3541516" name="9d23a4c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272207" name="9d23a4c0-034d-11f1-8579-2764fb4d99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8430604" name="b8a45aa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829053" name="b8a45aa0-034d-11f1-8579-2764fb4d99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Fenstrmerrahmen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5653534" name="b3de3520-034f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764037" name="b3de3520-034f-11f1-8579-2764fb4d99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Kaminanschluss</w:t>
            </w:r>
          </w:p>
        </w:tc>
        <w:tc>
          <w:p>
            <w:pPr>
              <w:spacing w:before="0" w:after="0" w:line="240" w:lineRule="auto"/>
            </w:pPr>
            <w:r>
              <w:t>Glasfaser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692039" name="6a42f9f0-034f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921610" name="6a42f9f0-034f-11f1-8579-2764fb4d99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Flanschdichtung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6349785" name="7a63da20-034f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522842" name="7a63da20-034f-11f1-8579-2764fb4d99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 inkl. Stirn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8115258" name="0734abd0-0352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143316" name="0734abd0-0352-11f1-8579-2764fb4d99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8478468" name="0436f5d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775730" name="0436f5d0-034a-11f1-8579-2764fb4d99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1300145" name="8908baf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453765" name="8908baf0-034a-11f1-8579-2764fb4d99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Im grünen Hof 78 Im grünen Hof 78, 8133 Esslingen ZH, Schweiz</w:t>
          </w:r>
        </w:p>
        <w:p>
          <w:pPr>
            <w:spacing w:before="0" w:after="0"/>
          </w:pPr>
          <w:r>
            <w:t>684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